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Grueb 1, 9100 Herisau</w:t>
          </w:r>
        </w:p>
        <w:p>
          <w:pPr>
            <w:spacing w:before="0" w:after="0"/>
          </w:pPr>
          <w:r>
            <w:t>910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